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F51F41">
        <w:rPr>
          <w:color w:val="FF0000"/>
        </w:rPr>
        <w:t>16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51F41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D48994"/>
  <w15:docId w15:val="{1962B3AD-0296-48A3-9347-75AF887A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Louz, Ruth</cp:lastModifiedBy>
  <cp:revision>2</cp:revision>
  <dcterms:created xsi:type="dcterms:W3CDTF">2021-06-07T17:07:00Z</dcterms:created>
  <dcterms:modified xsi:type="dcterms:W3CDTF">2021-06-07T17:07:00Z</dcterms:modified>
</cp:coreProperties>
</file>